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Wurde versiegelt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1389669" name="019f1731-1f1b-77d0-b4ae-c26e26f8e0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986409" name="019f1731-1f1b-77d0-b4ae-c26e26f8e0f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0699440" name="019f1731-40a0-77ad-b25d-bbb60f375f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4429644" name="019f1731-40a0-77ad-b25d-bbb60f375f7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6959117" name="019f1743-bb3e-7793-aba4-2b6419020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043890" name="019f1743-bb3e-7793-aba4-2b6419020aa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5469185" name="019f1743-d669-7930-9bbe-e8a0cabe7f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556308" name="019f1743-d669-7930-9bbe-e8a0cabe7f2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4865303" name="019f17be-2ec9-7fe5-ace6-789501a3f6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306977" name="019f17be-2ec9-7fe5-ace6-789501a3f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265494" name="019f17be-4738-7e68-91d4-c526f96345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140929" name="019f17be-4738-7e68-91d4-c526f963451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6962555" name="019f17c0-df28-7144-bdf3-b5a99c4691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83849" name="019f17c0-df28-7144-bdf3-b5a99c4691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5539231" name="019f17c1-0175-7d48-8347-5c5b923e0c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27843" name="019f17c1-0175-7d48-8347-5c5b923e0cb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2476682" name="019f1754-5b3c-7891-ab2b-99b823110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217311" name="019f1754-5b3c-7891-ab2b-99b823110c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1404696" name="019f1754-7a19-74ea-a8d0-e828f7a44a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928331" name="019f1754-7a19-74ea-a8d0-e828f7a44a6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rechts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345398" name="019f176f-9aa6-74ef-b845-65f0b36ee6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539194" name="019f176f-9aa6-74ef-b845-65f0b36ee66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2588059" name="019f176f-cc2e-75d8-9737-65c6026a58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611097" name="019f176f-cc2e-75d8-9737-65c6026a58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2b.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9148666" name="019f1775-7c68-79a2-8f12-964d59a1be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655738" name="019f1775-7c68-79a2-8f12-964d59a1be8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6856223" name="019f1775-9db6-7ae2-a89c-5ae1d7d33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109748" name="019f1775-9db6-7ae2-a89c-5ae1d7d33b6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1. OG 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1640935" name="019f1791-9238-7b57-88b2-a20e5fa3b7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079654" name="019f1791-9238-7b57-88b2-a20e5fa3b7c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2179281" name="019f1791-ad69-7e1f-affa-358beb9ba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8847220" name="019f1791-ad69-7e1f-affa-358beb9ba406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4. WHG. links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Asbestschnüre/ Putz / Plattenkleber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nicht zu Hause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75. WHG. Seiteneingang </w:t>
            </w:r>
          </w:p>
          <w:p>
            <w:pPr>
              <w:spacing w:before="0" w:after="0"/>
            </w:pPr>
            <w:r>
              <w:t>EG.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946829" name="019f17ca-5c54-7746-8e23-4e9a42212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820077" name="019f17ca-5c54-7746-8e23-4e9a42212fe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1217101" name="019f17cf-a0d9-70a6-ae72-74bab47c1d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825081" name="019f17cf-a0d9-70a6-ae72-74bab47c1dc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